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产品标识台账</w:t>
      </w:r>
    </w:p>
    <w:p>
      <w:r>
        <w:t>记录编号：FM-090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标识类型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标识内容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使用部门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发放数量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发放日期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表单编号：FM-090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